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46CC4" w14:textId="6349ACB1" w:rsidR="00644D3A" w:rsidRDefault="00446D25" w:rsidP="00AC536F">
      <w:pPr>
        <w:pStyle w:val="1"/>
      </w:pPr>
      <w:r>
        <w:t xml:space="preserve">Vorlage: </w:t>
      </w:r>
      <w:r w:rsidRPr="0068465C">
        <w:t>Unser Schutzkonzept – Für Kinder &amp; Jugendliche</w:t>
      </w:r>
    </w:p>
    <w:p w14:paraId="070550EA" w14:textId="63236330" w:rsidR="00A833F5" w:rsidRPr="00A833F5" w:rsidRDefault="00A833F5" w:rsidP="00A833F5">
      <w:pPr>
        <w:spacing w:after="0"/>
        <w:rPr>
          <w:rFonts w:ascii="Century Gothic" w:hAnsi="Century Gothic"/>
          <w:color w:val="002060"/>
          <w:lang w:val="de-DE"/>
        </w:rPr>
      </w:pPr>
      <w:r w:rsidRPr="00A833F5">
        <w:rPr>
          <w:rFonts w:ascii="Century Gothic" w:hAnsi="Century Gothic"/>
          <w:color w:val="002060"/>
          <w:lang w:val="de-DE"/>
        </w:rPr>
        <w:t>Die wichtigsten Informationen zum Schutzkonzept erklärt für Kinder und Jugendliche</w:t>
      </w:r>
    </w:p>
    <w:p w14:paraId="2F291AD2" w14:textId="77777777" w:rsidR="00AC536F" w:rsidRDefault="00AC536F" w:rsidP="0068465C">
      <w:pPr>
        <w:spacing w:after="0"/>
        <w:rPr>
          <w:rFonts w:ascii="Century Gothic" w:hAnsi="Century Gothic"/>
          <w:color w:val="002060"/>
          <w:u w:val="single"/>
          <w:lang w:val="de-DE"/>
        </w:rPr>
      </w:pPr>
    </w:p>
    <w:p w14:paraId="6E8C97AF" w14:textId="77777777" w:rsidR="00A833F5" w:rsidRDefault="00A833F5" w:rsidP="0068465C">
      <w:pPr>
        <w:spacing w:after="0"/>
        <w:rPr>
          <w:rFonts w:ascii="Century Gothic" w:hAnsi="Century Gothic"/>
          <w:color w:val="002060"/>
          <w:u w:val="single"/>
          <w:lang w:val="de-DE"/>
        </w:rPr>
      </w:pPr>
    </w:p>
    <w:p w14:paraId="44417A1B" w14:textId="2D3243C2" w:rsidR="00644D3A" w:rsidRPr="00AC536F" w:rsidRDefault="00000000" w:rsidP="0068465C">
      <w:pPr>
        <w:spacing w:after="0"/>
        <w:rPr>
          <w:rFonts w:ascii="Century Gothic" w:hAnsi="Century Gothic"/>
          <w:color w:val="002060"/>
          <w:lang w:val="de-DE"/>
        </w:rPr>
      </w:pPr>
      <w:r w:rsidRPr="00AC536F">
        <w:rPr>
          <w:rFonts w:ascii="Century Gothic" w:hAnsi="Century Gothic"/>
          <w:color w:val="002060"/>
          <w:u w:val="single"/>
          <w:lang w:val="de-DE"/>
        </w:rPr>
        <w:t>Warum gibt es das?</w:t>
      </w:r>
      <w:r w:rsidRPr="00AC536F">
        <w:rPr>
          <w:rFonts w:ascii="Century Gothic" w:hAnsi="Century Gothic"/>
          <w:color w:val="002060"/>
          <w:u w:val="single"/>
          <w:lang w:val="de-DE"/>
        </w:rPr>
        <w:br/>
      </w:r>
      <w:r w:rsidRPr="00AC536F">
        <w:rPr>
          <w:rFonts w:ascii="Century Gothic" w:hAnsi="Century Gothic"/>
          <w:color w:val="002060"/>
          <w:lang w:val="de-DE"/>
        </w:rPr>
        <w:t xml:space="preserve">Damit </w:t>
      </w:r>
      <w:r w:rsidR="00AC536F">
        <w:rPr>
          <w:rFonts w:ascii="Century Gothic" w:hAnsi="Century Gothic"/>
          <w:color w:val="002060"/>
          <w:lang w:val="de-DE"/>
        </w:rPr>
        <w:t>I</w:t>
      </w:r>
      <w:r w:rsidRPr="00AC536F">
        <w:rPr>
          <w:rFonts w:ascii="Century Gothic" w:hAnsi="Century Gothic"/>
          <w:color w:val="002060"/>
          <w:lang w:val="de-DE"/>
        </w:rPr>
        <w:t xml:space="preserve">hr </w:t>
      </w:r>
      <w:r w:rsidR="00AC536F">
        <w:rPr>
          <w:rFonts w:ascii="Century Gothic" w:hAnsi="Century Gothic"/>
          <w:color w:val="002060"/>
          <w:lang w:val="de-DE"/>
        </w:rPr>
        <w:t>E</w:t>
      </w:r>
      <w:r w:rsidRPr="00AC536F">
        <w:rPr>
          <w:rFonts w:ascii="Century Gothic" w:hAnsi="Century Gothic"/>
          <w:color w:val="002060"/>
          <w:lang w:val="de-DE"/>
        </w:rPr>
        <w:t xml:space="preserve">uch </w:t>
      </w:r>
      <w:r w:rsidR="00A3650D" w:rsidRPr="00AC536F">
        <w:rPr>
          <w:rFonts w:ascii="Century Gothic" w:hAnsi="Century Gothic"/>
          <w:color w:val="002060"/>
          <w:lang w:val="de-DE"/>
        </w:rPr>
        <w:t xml:space="preserve">hier </w:t>
      </w:r>
      <w:r w:rsidRPr="00AC536F">
        <w:rPr>
          <w:rFonts w:ascii="Century Gothic" w:hAnsi="Century Gothic"/>
          <w:color w:val="002060"/>
          <w:lang w:val="de-DE"/>
        </w:rPr>
        <w:t>sicher und wohl fühlt. Wir passen auf</w:t>
      </w:r>
      <w:r w:rsidR="0068465C" w:rsidRPr="00AC536F">
        <w:rPr>
          <w:rFonts w:ascii="Century Gothic" w:hAnsi="Century Gothic"/>
          <w:color w:val="002060"/>
          <w:lang w:val="de-DE"/>
        </w:rPr>
        <w:t xml:space="preserve"> </w:t>
      </w:r>
      <w:r w:rsidR="00AC536F">
        <w:rPr>
          <w:rFonts w:ascii="Century Gothic" w:hAnsi="Century Gothic"/>
          <w:color w:val="002060"/>
          <w:lang w:val="de-DE"/>
        </w:rPr>
        <w:t>E</w:t>
      </w:r>
      <w:r w:rsidR="0068465C" w:rsidRPr="00AC536F">
        <w:rPr>
          <w:rFonts w:ascii="Century Gothic" w:hAnsi="Century Gothic"/>
          <w:color w:val="002060"/>
          <w:lang w:val="de-DE"/>
        </w:rPr>
        <w:t>uch</w:t>
      </w:r>
      <w:r w:rsidRPr="00AC536F">
        <w:rPr>
          <w:rFonts w:ascii="Century Gothic" w:hAnsi="Century Gothic"/>
          <w:color w:val="002060"/>
          <w:lang w:val="de-DE"/>
        </w:rPr>
        <w:t xml:space="preserve"> auf.</w:t>
      </w:r>
    </w:p>
    <w:p w14:paraId="3077238C" w14:textId="77777777" w:rsidR="00AC536F" w:rsidRDefault="00AC536F" w:rsidP="0068465C">
      <w:pPr>
        <w:spacing w:after="0"/>
        <w:rPr>
          <w:rFonts w:ascii="Century Gothic" w:hAnsi="Century Gothic"/>
          <w:color w:val="002060"/>
          <w:u w:val="single"/>
          <w:lang w:val="de-DE"/>
        </w:rPr>
      </w:pPr>
    </w:p>
    <w:p w14:paraId="69E6CC4A" w14:textId="4E370993" w:rsidR="0068465C" w:rsidRPr="00AC536F" w:rsidRDefault="00000000" w:rsidP="0068465C">
      <w:pPr>
        <w:spacing w:after="0"/>
        <w:rPr>
          <w:rFonts w:ascii="Century Gothic" w:hAnsi="Century Gothic"/>
          <w:color w:val="002060"/>
          <w:u w:val="single"/>
          <w:lang w:val="de-DE"/>
        </w:rPr>
      </w:pPr>
      <w:r w:rsidRPr="00AC536F">
        <w:rPr>
          <w:rFonts w:ascii="Century Gothic" w:hAnsi="Century Gothic"/>
          <w:color w:val="002060"/>
          <w:u w:val="single"/>
          <w:lang w:val="de-DE"/>
        </w:rPr>
        <w:t>Unser Ziel:</w:t>
      </w:r>
    </w:p>
    <w:p w14:paraId="0B6AD32F" w14:textId="77777777" w:rsidR="0068465C" w:rsidRPr="00AC536F" w:rsidRDefault="00000000" w:rsidP="0068465C">
      <w:pPr>
        <w:pStyle w:val="Listenabsatz"/>
        <w:numPr>
          <w:ilvl w:val="0"/>
          <w:numId w:val="10"/>
        </w:numPr>
        <w:spacing w:after="0"/>
        <w:rPr>
          <w:rFonts w:ascii="Century Gothic" w:hAnsi="Century Gothic"/>
          <w:color w:val="002060"/>
          <w:lang w:val="de-DE"/>
        </w:rPr>
      </w:pPr>
      <w:r w:rsidRPr="00AC536F">
        <w:rPr>
          <w:rFonts w:ascii="Century Gothic" w:hAnsi="Century Gothic"/>
          <w:color w:val="002060"/>
          <w:lang w:val="de-DE"/>
        </w:rPr>
        <w:t>Freundlich &amp; fair miteinander umgehen</w:t>
      </w:r>
    </w:p>
    <w:p w14:paraId="61093C15" w14:textId="77777777" w:rsidR="0068465C" w:rsidRPr="00AC536F" w:rsidRDefault="00000000" w:rsidP="0068465C">
      <w:pPr>
        <w:pStyle w:val="Listenabsatz"/>
        <w:numPr>
          <w:ilvl w:val="0"/>
          <w:numId w:val="10"/>
        </w:numPr>
        <w:spacing w:after="0"/>
        <w:rPr>
          <w:rFonts w:ascii="Century Gothic" w:hAnsi="Century Gothic"/>
          <w:color w:val="002060"/>
          <w:lang w:val="de-DE"/>
        </w:rPr>
      </w:pPr>
      <w:r w:rsidRPr="00AC536F">
        <w:rPr>
          <w:rFonts w:ascii="Century Gothic" w:hAnsi="Century Gothic"/>
          <w:color w:val="002060"/>
          <w:lang w:val="de-DE"/>
        </w:rPr>
        <w:t>Niemand wird geärgert oder ausgeschlossen</w:t>
      </w:r>
    </w:p>
    <w:p w14:paraId="68BB9637" w14:textId="465AB6D5" w:rsidR="00644D3A" w:rsidRPr="00AC536F" w:rsidRDefault="00000000" w:rsidP="0068465C">
      <w:pPr>
        <w:pStyle w:val="Listenabsatz"/>
        <w:numPr>
          <w:ilvl w:val="0"/>
          <w:numId w:val="10"/>
        </w:numPr>
        <w:spacing w:after="0"/>
        <w:rPr>
          <w:rFonts w:ascii="Century Gothic" w:hAnsi="Century Gothic"/>
          <w:color w:val="002060"/>
          <w:lang w:val="de-DE"/>
        </w:rPr>
      </w:pPr>
      <w:r w:rsidRPr="00AC536F">
        <w:rPr>
          <w:rFonts w:ascii="Century Gothic" w:hAnsi="Century Gothic"/>
          <w:color w:val="002060"/>
          <w:lang w:val="de-DE"/>
        </w:rPr>
        <w:t xml:space="preserve">Ihr kennt </w:t>
      </w:r>
      <w:r w:rsidR="00AC536F">
        <w:rPr>
          <w:rFonts w:ascii="Century Gothic" w:hAnsi="Century Gothic"/>
          <w:color w:val="002060"/>
          <w:lang w:val="de-DE"/>
        </w:rPr>
        <w:t>E</w:t>
      </w:r>
      <w:r w:rsidRPr="00AC536F">
        <w:rPr>
          <w:rFonts w:ascii="Century Gothic" w:hAnsi="Century Gothic"/>
          <w:color w:val="002060"/>
          <w:lang w:val="de-DE"/>
        </w:rPr>
        <w:t>ure Rechte &amp; dürft mitbestimmen</w:t>
      </w:r>
    </w:p>
    <w:p w14:paraId="16F8757E" w14:textId="77777777" w:rsidR="00AC536F" w:rsidRDefault="00AC536F" w:rsidP="0068465C">
      <w:pPr>
        <w:spacing w:after="0"/>
        <w:rPr>
          <w:rFonts w:ascii="Century Gothic" w:hAnsi="Century Gothic"/>
          <w:color w:val="002060"/>
          <w:u w:val="single"/>
          <w:lang w:val="de-DE"/>
        </w:rPr>
      </w:pPr>
    </w:p>
    <w:p w14:paraId="04E6C2DA" w14:textId="659B6ED9" w:rsidR="0068465C" w:rsidRPr="00AC536F" w:rsidRDefault="00000000" w:rsidP="0068465C">
      <w:pPr>
        <w:spacing w:after="0"/>
        <w:rPr>
          <w:rFonts w:ascii="Century Gothic" w:hAnsi="Century Gothic"/>
          <w:color w:val="002060"/>
          <w:lang w:val="de-DE"/>
        </w:rPr>
      </w:pPr>
      <w:r w:rsidRPr="00AC536F">
        <w:rPr>
          <w:rFonts w:ascii="Century Gothic" w:hAnsi="Century Gothic"/>
          <w:color w:val="002060"/>
          <w:u w:val="single"/>
          <w:lang w:val="de-DE"/>
        </w:rPr>
        <w:t>Was ist Gewalt?</w:t>
      </w:r>
      <w:r w:rsidRPr="00AC536F">
        <w:rPr>
          <w:rFonts w:ascii="Century Gothic" w:hAnsi="Century Gothic"/>
          <w:color w:val="002060"/>
          <w:u w:val="single"/>
          <w:lang w:val="de-DE"/>
        </w:rPr>
        <w:br/>
      </w:r>
      <w:r w:rsidRPr="00AC536F">
        <w:rPr>
          <w:rFonts w:ascii="Century Gothic" w:hAnsi="Century Gothic"/>
          <w:color w:val="002060"/>
          <w:lang w:val="de-DE"/>
        </w:rPr>
        <w:t xml:space="preserve">Nicht nur Schlagen, </w:t>
      </w:r>
      <w:r w:rsidR="0068465C" w:rsidRPr="00AC536F">
        <w:rPr>
          <w:rFonts w:ascii="Century Gothic" w:hAnsi="Century Gothic"/>
          <w:color w:val="002060"/>
          <w:lang w:val="de-DE"/>
        </w:rPr>
        <w:t xml:space="preserve">sondern </w:t>
      </w:r>
      <w:r w:rsidRPr="00AC536F">
        <w:rPr>
          <w:rFonts w:ascii="Century Gothic" w:hAnsi="Century Gothic"/>
          <w:color w:val="002060"/>
          <w:lang w:val="de-DE"/>
        </w:rPr>
        <w:t>auch:</w:t>
      </w:r>
    </w:p>
    <w:p w14:paraId="0E410633" w14:textId="1EA3B33A" w:rsidR="0068465C" w:rsidRPr="00AC536F" w:rsidRDefault="00000000" w:rsidP="0068465C">
      <w:pPr>
        <w:pStyle w:val="Listenabsatz"/>
        <w:numPr>
          <w:ilvl w:val="0"/>
          <w:numId w:val="11"/>
        </w:numPr>
        <w:spacing w:after="0"/>
        <w:rPr>
          <w:rFonts w:ascii="Century Gothic" w:hAnsi="Century Gothic"/>
          <w:color w:val="002060"/>
          <w:lang w:val="de-DE"/>
        </w:rPr>
      </w:pPr>
      <w:r w:rsidRPr="00AC536F">
        <w:rPr>
          <w:rFonts w:ascii="Century Gothic" w:hAnsi="Century Gothic"/>
          <w:color w:val="002060"/>
          <w:lang w:val="de-DE"/>
        </w:rPr>
        <w:t xml:space="preserve">Gemeine Worte oder Witze über </w:t>
      </w:r>
      <w:r w:rsidR="00AC536F">
        <w:rPr>
          <w:rFonts w:ascii="Century Gothic" w:hAnsi="Century Gothic"/>
          <w:color w:val="002060"/>
          <w:lang w:val="de-DE"/>
        </w:rPr>
        <w:t>D</w:t>
      </w:r>
      <w:r w:rsidRPr="00AC536F">
        <w:rPr>
          <w:rFonts w:ascii="Century Gothic" w:hAnsi="Century Gothic"/>
          <w:color w:val="002060"/>
          <w:lang w:val="de-DE"/>
        </w:rPr>
        <w:t>ich</w:t>
      </w:r>
    </w:p>
    <w:p w14:paraId="7F7E98F7" w14:textId="4BE20C51" w:rsidR="00644D3A" w:rsidRPr="00AC536F" w:rsidRDefault="00000000" w:rsidP="00A3650D">
      <w:pPr>
        <w:pStyle w:val="Listenabsatz"/>
        <w:numPr>
          <w:ilvl w:val="0"/>
          <w:numId w:val="11"/>
        </w:numPr>
        <w:spacing w:after="0"/>
        <w:rPr>
          <w:rFonts w:ascii="Century Gothic" w:hAnsi="Century Gothic"/>
          <w:color w:val="002060"/>
          <w:lang w:val="de-DE"/>
        </w:rPr>
      </w:pPr>
      <w:r w:rsidRPr="00AC536F">
        <w:rPr>
          <w:rFonts w:ascii="Century Gothic" w:hAnsi="Century Gothic"/>
          <w:color w:val="002060"/>
          <w:lang w:val="de-DE"/>
        </w:rPr>
        <w:t>Unangenehme Berührungen</w:t>
      </w:r>
    </w:p>
    <w:p w14:paraId="6A1F3007" w14:textId="77777777" w:rsidR="00AC536F" w:rsidRDefault="00AC536F" w:rsidP="0068465C">
      <w:pPr>
        <w:spacing w:after="0"/>
        <w:rPr>
          <w:rFonts w:ascii="Century Gothic" w:hAnsi="Century Gothic" w:cs="Apple Color Emoji"/>
          <w:color w:val="002060"/>
          <w:u w:val="single"/>
          <w:lang w:val="de-DE"/>
        </w:rPr>
      </w:pPr>
    </w:p>
    <w:p w14:paraId="0F124CF3" w14:textId="303C3047" w:rsidR="0068465C" w:rsidRPr="00AC536F" w:rsidRDefault="0068465C" w:rsidP="0068465C">
      <w:pPr>
        <w:spacing w:after="0"/>
        <w:rPr>
          <w:rFonts w:ascii="Century Gothic" w:hAnsi="Century Gothic"/>
          <w:color w:val="002060"/>
          <w:lang w:val="de-DE"/>
        </w:rPr>
      </w:pPr>
      <w:r w:rsidRPr="00AC536F">
        <w:rPr>
          <w:rFonts w:ascii="Century Gothic" w:hAnsi="Century Gothic" w:cs="Apple Color Emoji"/>
          <w:color w:val="002060"/>
          <w:u w:val="single"/>
          <w:lang w:val="de-DE"/>
        </w:rPr>
        <w:t>W</w:t>
      </w:r>
      <w:r w:rsidRPr="00AC536F">
        <w:rPr>
          <w:rFonts w:ascii="Century Gothic" w:hAnsi="Century Gothic"/>
          <w:color w:val="002060"/>
          <w:u w:val="single"/>
          <w:lang w:val="de-DE"/>
        </w:rPr>
        <w:t xml:space="preserve">enn </w:t>
      </w:r>
      <w:r w:rsidR="00AC536F">
        <w:rPr>
          <w:rFonts w:ascii="Century Gothic" w:hAnsi="Century Gothic"/>
          <w:color w:val="002060"/>
          <w:u w:val="single"/>
          <w:lang w:val="de-DE"/>
        </w:rPr>
        <w:t>E</w:t>
      </w:r>
      <w:r w:rsidRPr="00AC536F">
        <w:rPr>
          <w:rFonts w:ascii="Century Gothic" w:hAnsi="Century Gothic"/>
          <w:color w:val="002060"/>
          <w:u w:val="single"/>
          <w:lang w:val="de-DE"/>
        </w:rPr>
        <w:t>uch etwas stört:</w:t>
      </w:r>
      <w:r w:rsidRPr="00AC536F">
        <w:rPr>
          <w:rFonts w:ascii="Century Gothic" w:hAnsi="Century Gothic"/>
          <w:color w:val="002060"/>
          <w:lang w:val="de-DE"/>
        </w:rPr>
        <w:br/>
      </w:r>
      <w:proofErr w:type="gramStart"/>
      <w:r w:rsidRPr="00AC536F">
        <w:rPr>
          <w:rFonts w:ascii="Century Gothic" w:hAnsi="Century Gothic"/>
          <w:color w:val="002060"/>
          <w:lang w:val="de-DE"/>
        </w:rPr>
        <w:t>Redet</w:t>
      </w:r>
      <w:proofErr w:type="gramEnd"/>
      <w:r w:rsidRPr="00AC536F">
        <w:rPr>
          <w:rFonts w:ascii="Century Gothic" w:hAnsi="Century Gothic"/>
          <w:color w:val="002060"/>
          <w:lang w:val="de-DE"/>
        </w:rPr>
        <w:t xml:space="preserve"> mit:</w:t>
      </w:r>
    </w:p>
    <w:p w14:paraId="4D27F997" w14:textId="164261F7" w:rsidR="0068465C" w:rsidRPr="00AC536F" w:rsidRDefault="00AC536F" w:rsidP="0068465C">
      <w:pPr>
        <w:pStyle w:val="Listenabsatz"/>
        <w:numPr>
          <w:ilvl w:val="0"/>
          <w:numId w:val="12"/>
        </w:numPr>
        <w:spacing w:after="0"/>
        <w:rPr>
          <w:rFonts w:ascii="Century Gothic" w:hAnsi="Century Gothic"/>
          <w:color w:val="002060"/>
          <w:lang w:val="de-DE"/>
        </w:rPr>
      </w:pPr>
      <w:r>
        <w:rPr>
          <w:rFonts w:ascii="Century Gothic" w:hAnsi="Century Gothic"/>
          <w:color w:val="002060"/>
          <w:lang w:val="de-DE"/>
        </w:rPr>
        <w:t>d</w:t>
      </w:r>
      <w:r w:rsidR="00A3650D" w:rsidRPr="00AC536F">
        <w:rPr>
          <w:rFonts w:ascii="Century Gothic" w:hAnsi="Century Gothic"/>
          <w:color w:val="002060"/>
          <w:lang w:val="de-DE"/>
        </w:rPr>
        <w:t>en Mitarbeitenden hier in der Bibliothek</w:t>
      </w:r>
    </w:p>
    <w:p w14:paraId="1F9367C7" w14:textId="7524ACB0" w:rsidR="0068465C" w:rsidRPr="00AC536F" w:rsidRDefault="00AC536F" w:rsidP="0068465C">
      <w:pPr>
        <w:pStyle w:val="Listenabsatz"/>
        <w:numPr>
          <w:ilvl w:val="0"/>
          <w:numId w:val="12"/>
        </w:numPr>
        <w:spacing w:after="0"/>
        <w:rPr>
          <w:rFonts w:ascii="Century Gothic" w:hAnsi="Century Gothic"/>
          <w:color w:val="002060"/>
          <w:lang w:val="de-DE"/>
        </w:rPr>
      </w:pPr>
      <w:r>
        <w:rPr>
          <w:rFonts w:ascii="Century Gothic" w:hAnsi="Century Gothic"/>
          <w:color w:val="002060"/>
          <w:lang w:val="de-DE"/>
        </w:rPr>
        <w:t>o</w:t>
      </w:r>
      <w:r w:rsidR="0068465C" w:rsidRPr="00AC536F">
        <w:rPr>
          <w:rFonts w:ascii="Century Gothic" w:hAnsi="Century Gothic"/>
          <w:color w:val="002060"/>
          <w:lang w:val="de-DE"/>
        </w:rPr>
        <w:t xml:space="preserve">der ruft bei der Nummer gegen Kummer an: 116 111 (Die Mitarbeitenden am Telefon werden nicht nach </w:t>
      </w:r>
      <w:r>
        <w:rPr>
          <w:rFonts w:ascii="Century Gothic" w:hAnsi="Century Gothic"/>
          <w:color w:val="002060"/>
          <w:lang w:val="de-DE"/>
        </w:rPr>
        <w:t>E</w:t>
      </w:r>
      <w:r w:rsidR="0068465C" w:rsidRPr="00AC536F">
        <w:rPr>
          <w:rFonts w:ascii="Century Gothic" w:hAnsi="Century Gothic"/>
          <w:color w:val="002060"/>
          <w:lang w:val="de-DE"/>
        </w:rPr>
        <w:t>urem Namen fragen)</w:t>
      </w:r>
    </w:p>
    <w:p w14:paraId="2DD31EBE" w14:textId="77777777" w:rsidR="00AC536F" w:rsidRDefault="00AC536F" w:rsidP="0068465C">
      <w:pPr>
        <w:spacing w:after="0"/>
        <w:rPr>
          <w:rFonts w:ascii="Century Gothic" w:hAnsi="Century Gothic"/>
          <w:color w:val="002060"/>
          <w:u w:val="single"/>
          <w:lang w:val="de-DE"/>
        </w:rPr>
      </w:pPr>
    </w:p>
    <w:p w14:paraId="57FDB5E6" w14:textId="49827BC5" w:rsidR="0068465C" w:rsidRPr="00AC536F" w:rsidRDefault="0068465C" w:rsidP="0068465C">
      <w:pPr>
        <w:spacing w:after="0"/>
        <w:rPr>
          <w:rFonts w:ascii="Century Gothic" w:hAnsi="Century Gothic"/>
          <w:color w:val="002060"/>
          <w:u w:val="single"/>
          <w:lang w:val="de-DE"/>
        </w:rPr>
      </w:pPr>
      <w:r w:rsidRPr="00AC536F">
        <w:rPr>
          <w:rFonts w:ascii="Century Gothic" w:hAnsi="Century Gothic"/>
          <w:color w:val="002060"/>
          <w:u w:val="single"/>
          <w:lang w:val="de-DE"/>
        </w:rPr>
        <w:t>Diese Regeln gelten:</w:t>
      </w:r>
    </w:p>
    <w:p w14:paraId="2CE17052" w14:textId="2AF5CA3B" w:rsidR="00A3650D" w:rsidRPr="00AC536F" w:rsidRDefault="00A3650D" w:rsidP="0068465C">
      <w:pPr>
        <w:pStyle w:val="Listenabsatz"/>
        <w:numPr>
          <w:ilvl w:val="0"/>
          <w:numId w:val="13"/>
        </w:numPr>
        <w:spacing w:after="0"/>
        <w:rPr>
          <w:rFonts w:ascii="Century Gothic" w:hAnsi="Century Gothic"/>
          <w:color w:val="002060"/>
          <w:lang w:val="de-DE"/>
        </w:rPr>
      </w:pPr>
      <w:r w:rsidRPr="00AC536F">
        <w:rPr>
          <w:rFonts w:ascii="Century Gothic" w:hAnsi="Century Gothic"/>
          <w:color w:val="002060"/>
          <w:lang w:val="de-DE"/>
        </w:rPr>
        <w:t>Wir sprechen freundlich miteinander.</w:t>
      </w:r>
    </w:p>
    <w:p w14:paraId="1098BEE6" w14:textId="45258E1F" w:rsidR="00A3650D" w:rsidRPr="00AC536F" w:rsidRDefault="00A3650D" w:rsidP="0068465C">
      <w:pPr>
        <w:pStyle w:val="Listenabsatz"/>
        <w:numPr>
          <w:ilvl w:val="0"/>
          <w:numId w:val="13"/>
        </w:numPr>
        <w:spacing w:after="0"/>
        <w:rPr>
          <w:rFonts w:ascii="Century Gothic" w:hAnsi="Century Gothic"/>
          <w:color w:val="002060"/>
          <w:lang w:val="de-DE"/>
        </w:rPr>
      </w:pPr>
      <w:r w:rsidRPr="00AC536F">
        <w:rPr>
          <w:rFonts w:ascii="Century Gothic" w:hAnsi="Century Gothic"/>
          <w:color w:val="002060"/>
          <w:lang w:val="de-DE"/>
        </w:rPr>
        <w:t>Wir passen aufeinander auf.</w:t>
      </w:r>
    </w:p>
    <w:p w14:paraId="004D6FF9" w14:textId="3563B8C9" w:rsidR="00A3650D" w:rsidRPr="00AC536F" w:rsidRDefault="00A3650D" w:rsidP="0068465C">
      <w:pPr>
        <w:pStyle w:val="Listenabsatz"/>
        <w:numPr>
          <w:ilvl w:val="0"/>
          <w:numId w:val="13"/>
        </w:numPr>
        <w:spacing w:after="0"/>
        <w:rPr>
          <w:rFonts w:ascii="Century Gothic" w:hAnsi="Century Gothic"/>
          <w:color w:val="002060"/>
          <w:lang w:val="de-DE"/>
        </w:rPr>
      </w:pPr>
      <w:r w:rsidRPr="00AC536F">
        <w:rPr>
          <w:rFonts w:ascii="Century Gothic" w:hAnsi="Century Gothic"/>
          <w:color w:val="002060"/>
          <w:lang w:val="de-DE"/>
        </w:rPr>
        <w:t>Wir lassen andere in Ruhe.</w:t>
      </w:r>
    </w:p>
    <w:p w14:paraId="2A14183F" w14:textId="1AF1BCCE" w:rsidR="00A3650D" w:rsidRPr="00AC536F" w:rsidRDefault="00A3650D" w:rsidP="0068465C">
      <w:pPr>
        <w:pStyle w:val="Listenabsatz"/>
        <w:numPr>
          <w:ilvl w:val="0"/>
          <w:numId w:val="13"/>
        </w:numPr>
        <w:spacing w:after="0"/>
        <w:rPr>
          <w:rFonts w:ascii="Century Gothic" w:hAnsi="Century Gothic"/>
          <w:color w:val="002060"/>
          <w:lang w:val="de-DE"/>
        </w:rPr>
      </w:pPr>
      <w:r w:rsidRPr="00AC536F">
        <w:rPr>
          <w:rFonts w:ascii="Century Gothic" w:hAnsi="Century Gothic"/>
          <w:color w:val="002060"/>
          <w:lang w:val="de-DE"/>
        </w:rPr>
        <w:t>Wir behandeln Bücher, Dinge und Räume mit Respekt.</w:t>
      </w:r>
    </w:p>
    <w:p w14:paraId="41A0B5AB" w14:textId="7CC94B95" w:rsidR="0068465C" w:rsidRPr="00AC536F" w:rsidRDefault="00A3650D" w:rsidP="00A3650D">
      <w:pPr>
        <w:pStyle w:val="Listenabsatz"/>
        <w:numPr>
          <w:ilvl w:val="0"/>
          <w:numId w:val="13"/>
        </w:numPr>
        <w:spacing w:after="0"/>
        <w:rPr>
          <w:rFonts w:ascii="Century Gothic" w:hAnsi="Century Gothic"/>
          <w:color w:val="002060"/>
          <w:lang w:val="de-DE"/>
        </w:rPr>
      </w:pPr>
      <w:r w:rsidRPr="00AC536F">
        <w:rPr>
          <w:rFonts w:ascii="Century Gothic" w:hAnsi="Century Gothic"/>
          <w:color w:val="002060"/>
          <w:lang w:val="de-DE"/>
        </w:rPr>
        <w:t>Wir sagen Bescheid, wenn etwas nicht stimmt.</w:t>
      </w:r>
    </w:p>
    <w:p w14:paraId="51BBD0B2" w14:textId="77777777" w:rsidR="00AC536F" w:rsidRDefault="00AC536F" w:rsidP="0068465C">
      <w:pPr>
        <w:spacing w:after="0"/>
        <w:rPr>
          <w:rFonts w:ascii="Century Gothic" w:hAnsi="Century Gothic"/>
          <w:color w:val="002060"/>
          <w:u w:val="single"/>
          <w:lang w:val="de-DE"/>
        </w:rPr>
      </w:pPr>
    </w:p>
    <w:p w14:paraId="074DE7AE" w14:textId="174F2143" w:rsidR="0068465C" w:rsidRPr="00AC536F" w:rsidRDefault="00000000" w:rsidP="0068465C">
      <w:pPr>
        <w:spacing w:after="0"/>
        <w:rPr>
          <w:rFonts w:ascii="Century Gothic" w:hAnsi="Century Gothic"/>
          <w:color w:val="002060"/>
          <w:lang w:val="de-DE"/>
        </w:rPr>
      </w:pPr>
      <w:r w:rsidRPr="00AC536F">
        <w:rPr>
          <w:rFonts w:ascii="Century Gothic" w:hAnsi="Century Gothic"/>
          <w:color w:val="002060"/>
          <w:u w:val="single"/>
          <w:lang w:val="de-DE"/>
        </w:rPr>
        <w:t>Denk dran:</w:t>
      </w:r>
    </w:p>
    <w:p w14:paraId="00822B52" w14:textId="77777777" w:rsidR="0068465C" w:rsidRPr="00AC536F" w:rsidRDefault="00000000" w:rsidP="0068465C">
      <w:pPr>
        <w:pStyle w:val="Listenabsatz"/>
        <w:numPr>
          <w:ilvl w:val="0"/>
          <w:numId w:val="14"/>
        </w:numPr>
        <w:spacing w:after="0"/>
        <w:rPr>
          <w:rFonts w:ascii="Century Gothic" w:hAnsi="Century Gothic"/>
          <w:color w:val="002060"/>
          <w:lang w:val="de-DE"/>
        </w:rPr>
      </w:pPr>
      <w:r w:rsidRPr="00AC536F">
        <w:rPr>
          <w:rFonts w:ascii="Century Gothic" w:hAnsi="Century Gothic"/>
          <w:color w:val="002060"/>
          <w:lang w:val="de-DE"/>
        </w:rPr>
        <w:t>Du bist wichtig</w:t>
      </w:r>
    </w:p>
    <w:p w14:paraId="0CE57529" w14:textId="77777777" w:rsidR="0068465C" w:rsidRPr="00AC536F" w:rsidRDefault="00000000" w:rsidP="0068465C">
      <w:pPr>
        <w:pStyle w:val="Listenabsatz"/>
        <w:numPr>
          <w:ilvl w:val="0"/>
          <w:numId w:val="14"/>
        </w:numPr>
        <w:spacing w:after="0"/>
        <w:rPr>
          <w:rFonts w:ascii="Century Gothic" w:hAnsi="Century Gothic"/>
          <w:color w:val="002060"/>
          <w:lang w:val="de-DE"/>
        </w:rPr>
      </w:pPr>
      <w:r w:rsidRPr="00AC536F">
        <w:rPr>
          <w:rFonts w:ascii="Century Gothic" w:hAnsi="Century Gothic"/>
          <w:color w:val="002060"/>
          <w:lang w:val="de-DE"/>
        </w:rPr>
        <w:t>Du hast Rechte</w:t>
      </w:r>
    </w:p>
    <w:p w14:paraId="586BD03D" w14:textId="550A72DD" w:rsidR="00644D3A" w:rsidRPr="00AC536F" w:rsidRDefault="00000000" w:rsidP="0068465C">
      <w:pPr>
        <w:pStyle w:val="Listenabsatz"/>
        <w:numPr>
          <w:ilvl w:val="0"/>
          <w:numId w:val="14"/>
        </w:numPr>
        <w:spacing w:after="0"/>
        <w:rPr>
          <w:rFonts w:ascii="Century Gothic" w:hAnsi="Century Gothic"/>
          <w:color w:val="002060"/>
          <w:lang w:val="de-DE"/>
        </w:rPr>
      </w:pPr>
      <w:r w:rsidRPr="00AC536F">
        <w:rPr>
          <w:rFonts w:ascii="Century Gothic" w:hAnsi="Century Gothic"/>
          <w:color w:val="002060"/>
          <w:lang w:val="de-DE"/>
        </w:rPr>
        <w:t>Du darfst Hilfe holen</w:t>
      </w:r>
    </w:p>
    <w:sectPr w:rsidR="00644D3A" w:rsidRPr="00AC536F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503DD" w14:textId="77777777" w:rsidR="005D6995" w:rsidRDefault="005D6995" w:rsidP="0068465C">
      <w:pPr>
        <w:spacing w:after="0" w:line="240" w:lineRule="auto"/>
      </w:pPr>
      <w:r>
        <w:separator/>
      </w:r>
    </w:p>
  </w:endnote>
  <w:endnote w:type="continuationSeparator" w:id="0">
    <w:p w14:paraId="250E5BFF" w14:textId="77777777" w:rsidR="005D6995" w:rsidRDefault="005D6995" w:rsidP="00684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pitch w:val="fixed"/>
    <w:sig w:usb0="E0002AFF" w:usb1="C0007843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ple Color Emoji">
    <w:charset w:val="00"/>
    <w:family w:val="auto"/>
    <w:pitch w:val="variable"/>
    <w:sig w:usb0="00000003" w:usb1="18000000" w:usb2="14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02E45" w14:textId="77777777" w:rsidR="005D6995" w:rsidRDefault="005D6995" w:rsidP="0068465C">
      <w:pPr>
        <w:spacing w:after="0" w:line="240" w:lineRule="auto"/>
      </w:pPr>
      <w:r>
        <w:separator/>
      </w:r>
    </w:p>
  </w:footnote>
  <w:footnote w:type="continuationSeparator" w:id="0">
    <w:p w14:paraId="552FE1AE" w14:textId="77777777" w:rsidR="005D6995" w:rsidRDefault="005D6995" w:rsidP="006846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2E870" w14:textId="77777777" w:rsidR="0068465C" w:rsidRDefault="0068465C">
    <w:pPr>
      <w:pStyle w:val="Kopfzeile"/>
      <w:rPr>
        <w:lang w:val="de-DE"/>
      </w:rPr>
    </w:pPr>
  </w:p>
  <w:p w14:paraId="201B3AC9" w14:textId="5A3AA31E" w:rsidR="0068465C" w:rsidRPr="0068465C" w:rsidRDefault="0068465C">
    <w:pPr>
      <w:pStyle w:val="Kopfzeile"/>
      <w:rPr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26737D"/>
    <w:multiLevelType w:val="hybridMultilevel"/>
    <w:tmpl w:val="C35298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53767E"/>
    <w:multiLevelType w:val="hybridMultilevel"/>
    <w:tmpl w:val="076C37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F06B72"/>
    <w:multiLevelType w:val="hybridMultilevel"/>
    <w:tmpl w:val="94DEB3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9B2F0C"/>
    <w:multiLevelType w:val="hybridMultilevel"/>
    <w:tmpl w:val="3C948A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451F41"/>
    <w:multiLevelType w:val="hybridMultilevel"/>
    <w:tmpl w:val="712AE6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7915135">
    <w:abstractNumId w:val="8"/>
  </w:num>
  <w:num w:numId="2" w16cid:durableId="833909702">
    <w:abstractNumId w:val="6"/>
  </w:num>
  <w:num w:numId="3" w16cid:durableId="69617581">
    <w:abstractNumId w:val="5"/>
  </w:num>
  <w:num w:numId="4" w16cid:durableId="1512337919">
    <w:abstractNumId w:val="4"/>
  </w:num>
  <w:num w:numId="5" w16cid:durableId="1201283591">
    <w:abstractNumId w:val="7"/>
  </w:num>
  <w:num w:numId="6" w16cid:durableId="1905215801">
    <w:abstractNumId w:val="3"/>
  </w:num>
  <w:num w:numId="7" w16cid:durableId="1054547703">
    <w:abstractNumId w:val="2"/>
  </w:num>
  <w:num w:numId="8" w16cid:durableId="140849294">
    <w:abstractNumId w:val="1"/>
  </w:num>
  <w:num w:numId="9" w16cid:durableId="818496642">
    <w:abstractNumId w:val="0"/>
  </w:num>
  <w:num w:numId="10" w16cid:durableId="2090080666">
    <w:abstractNumId w:val="11"/>
  </w:num>
  <w:num w:numId="11" w16cid:durableId="736976524">
    <w:abstractNumId w:val="12"/>
  </w:num>
  <w:num w:numId="12" w16cid:durableId="539588397">
    <w:abstractNumId w:val="10"/>
  </w:num>
  <w:num w:numId="13" w16cid:durableId="564687385">
    <w:abstractNumId w:val="9"/>
  </w:num>
  <w:num w:numId="14" w16cid:durableId="4184083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65A7"/>
    <w:rsid w:val="00034616"/>
    <w:rsid w:val="0006063C"/>
    <w:rsid w:val="00067EB7"/>
    <w:rsid w:val="000716CD"/>
    <w:rsid w:val="0015074B"/>
    <w:rsid w:val="0029639D"/>
    <w:rsid w:val="00326F90"/>
    <w:rsid w:val="00446D25"/>
    <w:rsid w:val="00492149"/>
    <w:rsid w:val="0050515B"/>
    <w:rsid w:val="00550403"/>
    <w:rsid w:val="005D6995"/>
    <w:rsid w:val="00607BDA"/>
    <w:rsid w:val="00644D3A"/>
    <w:rsid w:val="0068465C"/>
    <w:rsid w:val="008245C5"/>
    <w:rsid w:val="00915AC3"/>
    <w:rsid w:val="009F6E86"/>
    <w:rsid w:val="00A3650D"/>
    <w:rsid w:val="00A833F5"/>
    <w:rsid w:val="00AA1D8D"/>
    <w:rsid w:val="00AC536F"/>
    <w:rsid w:val="00B47730"/>
    <w:rsid w:val="00BA037D"/>
    <w:rsid w:val="00CB0664"/>
    <w:rsid w:val="00FC693F"/>
    <w:rsid w:val="00FD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0E1AE3A"/>
  <w14:defaultImageDpi w14:val="300"/>
  <w15:docId w15:val="{7305593B-391C-8A4C-98B7-8E51B47FA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693F"/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</w:style>
  <w:style w:type="paragraph" w:styleId="KeinLeerraum">
    <w:name w:val="No Spacing"/>
    <w:uiPriority w:val="1"/>
    <w:qFormat/>
    <w:rsid w:val="00FC693F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Courier" w:hAnsi="Courier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Kopf-undFuzeilen">
    <w:name w:val="Kopf- und Fußzeilen"/>
    <w:rsid w:val="0068465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9E8E"/>
      <w:sz w:val="24"/>
      <w:szCs w:val="24"/>
      <w:bdr w:val="nil"/>
      <w:lang w:val="de-DE" w:eastAsia="de-DE"/>
      <w14:textOutline w14:w="0" w14:cap="flat" w14:cmpd="sng" w14:algn="ctr">
        <w14:noFill/>
        <w14:prstDash w14:val="solid"/>
        <w14:bevel/>
      </w14:textOutline>
    </w:rPr>
  </w:style>
  <w:style w:type="paragraph" w:customStyle="1" w:styleId="Briefkopf">
    <w:name w:val="Briefkopf"/>
    <w:rsid w:val="0068465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9E8E"/>
      <w:sz w:val="24"/>
      <w:szCs w:val="24"/>
      <w:bdr w:val="nil"/>
      <w:lang w:val="de-DE" w:eastAsia="de-DE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Absatz-Standardschriftart"/>
    <w:rsid w:val="0068465C"/>
    <w:rPr>
      <w:u w:val="none"/>
    </w:rPr>
  </w:style>
  <w:style w:type="paragraph" w:customStyle="1" w:styleId="1">
    <w:name w:val="Ü1"/>
    <w:basedOn w:val="berschrift2"/>
    <w:qFormat/>
    <w:rsid w:val="00AC536F"/>
    <w:pPr>
      <w:spacing w:before="0" w:after="120" w:line="240" w:lineRule="auto"/>
    </w:pPr>
    <w:rPr>
      <w:rFonts w:ascii="Century Gothic" w:hAnsi="Century Gothic"/>
      <w:color w:val="002060"/>
      <w:sz w:val="30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Kathrin Hartmann</cp:lastModifiedBy>
  <cp:revision>2</cp:revision>
  <dcterms:created xsi:type="dcterms:W3CDTF">2026-03-30T13:03:00Z</dcterms:created>
  <dcterms:modified xsi:type="dcterms:W3CDTF">2026-03-30T13:03:00Z</dcterms:modified>
  <cp:category/>
</cp:coreProperties>
</file>